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583167" name="019e6e82-86dd-71c3-862f-faa0b7629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502414" name="019e6e82-86dd-71c3-862f-faa0b7629f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752805" name="019e6e82-c075-7139-8ddf-7d160a2d9a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067284" name="019e6e82-c075-7139-8ddf-7d160a2d9a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Kachelofen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318263" name="019e6e88-3992-7d61-82b8-beb7effab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44205" name="019e6e88-3992-7d61-82b8-beb7effab5d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370983" name="019e6e88-4d41-7832-ad72-070b58f08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91312" name="019e6e88-4d41-7832-ad72-070b58f08bd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79252" name="019e6e8a-16ed-7cc8-a00d-e27345e65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874092" name="019e6e8a-16ed-7cc8-a00d-e27345e654b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444260" name="019e6e8a-2644-7be9-8f3b-4a4cceb4b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51515" name="019e6e8a-2644-7be9-8f3b-4a4cceb4b92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954803" name="019e6e8d-e2a8-76be-89c8-49c2309289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567850" name="019e6e8d-e2a8-76be-89c8-49c2309289c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866760" name="019e6e8e-0c1d-7991-ae6b-bc69dfb680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43240" name="019e6e8e-0c1d-7991-ae6b-bc69dfb6808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942243" name="019e6e8f-bfa5-7d98-85a3-dafca80b3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488043" name="019e6e8f-bfa5-7d98-85a3-dafca80b3f6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380393" name="019e6e8f-d505-767c-ad90-7edfac83a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531657" name="019e6e8f-d505-767c-ad90-7edfac83ab0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060065" name="019e6e92-bc7f-7d00-9a5b-341032f8b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788401" name="019e6e92-bc7f-7d00-9a5b-341032f8bdb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953564" name="019e6e92-d9e1-7e3e-93be-d6d2bffce4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931063" name="019e6e92-d9e1-7e3e-93be-d6d2bffce4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Heizung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Heizung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089052" name="019e6e93-db6e-7467-bf77-31c307183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494579" name="019e6e93-db6e-7467-bf77-31c3071836b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90052" name="019e6e93-f62e-796a-b61f-dfa4f95ace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383128" name="019e6e93-f62e-796a-b61f-dfa4f95acea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98072" name="019e6ea4-999e-79d2-885a-6b4beee34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57949" name="019e6ea4-999e-79d2-885a-6b4beee34b6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852614" name="019e6ea4-b561-7e8f-9a29-e5d0fc92b1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740912" name="019e6ea4-b561-7e8f-9a29-e5d0fc92b12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Postgasse 18, 8427 Rorbas</w:t>
          </w:r>
        </w:p>
        <w:p>
          <w:pPr>
            <w:spacing w:before="0" w:after="0"/>
          </w:pPr>
          <w:r>
            <w:t>DN 870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